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70172913" name="265c48e0-004d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679882" name="265c48e0-004d-11f1-87ed-993008be977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44087077" name="0b2aa7f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8779699" name="0b2aa7f0-004e-11f1-87ed-993008be977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8210834" name="d87e1760-004d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7792765" name="d87e1760-004d-11f1-87ed-993008be977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8741285" name="b0fe8cb0-004d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391271" name="b0fe8cb0-004d-11f1-87ed-993008be97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34647844" name="7127350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0242609" name="71273500-004e-11f1-87ed-993008be977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Fensterleibung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13439417" name="1cff40b0-0050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1540519" name="1cff40b0-0050-11f1-87ed-993008be977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elastische Bodenbeläge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9950487" name="35485d2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816340" name="35485d20-004e-11f1-87ed-993008be977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2488913" name="5bfa85b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595476" name="5bfa85b0-004e-11f1-87ed-993008be977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73990678" name="92b4130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6574201" name="92b41300-004e-11f1-87ed-993008be977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4124578" name="e9e39010-004e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06650" name="e9e39010-004e-11f1-87ed-993008be97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5735780" name="3ffee890-0050-11f1-87ed-993008be97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545492" name="3ffee890-0050-11f1-87ed-993008be977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Heinrich-Federerstrasse 1, 9500 Wil, Schweiz</w:t>
          </w:r>
        </w:p>
        <w:p>
          <w:pPr>
            <w:spacing w:before="0" w:after="0"/>
          </w:pPr>
          <w:r>
            <w:t>693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